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Altwiesenstrasse 46, 5436 Würenlos, Schweiz</w:t>
          </w:r>
        </w:p>
        <w:p>
          <w:pPr>
            <w:spacing w:before="0" w:after="0"/>
          </w:pPr>
          <w:r>
            <w:t>736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